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A21AE" w14:textId="77AC7F7C" w:rsidR="0811957B" w:rsidRDefault="0811957B" w:rsidP="0811957B">
      <w:pPr>
        <w:spacing w:after="0" w:line="240" w:lineRule="auto"/>
        <w:jc w:val="center"/>
        <w:rPr>
          <w:rFonts w:ascii="Fira Sans" w:hAnsi="Fira Sans" w:cs="Calibri"/>
          <w:b/>
          <w:bCs/>
          <w:sz w:val="24"/>
          <w:szCs w:val="24"/>
          <w:lang w:val="pt-BR"/>
        </w:rPr>
      </w:pPr>
    </w:p>
    <w:p w14:paraId="7A672750" w14:textId="5EB7EE2F" w:rsidR="4A39C296" w:rsidRDefault="4A39C296" w:rsidP="4A39C296">
      <w:pPr>
        <w:spacing w:after="0" w:line="240" w:lineRule="auto"/>
        <w:jc w:val="center"/>
        <w:rPr>
          <w:rFonts w:ascii="Fira Sans" w:hAnsi="Fira Sans" w:cs="Calibri"/>
          <w:b/>
          <w:bCs/>
          <w:sz w:val="24"/>
          <w:szCs w:val="24"/>
          <w:lang w:val="pt-BR"/>
        </w:rPr>
      </w:pPr>
    </w:p>
    <w:p w14:paraId="48A1E895" w14:textId="638718A7" w:rsidR="2DC6C6C5" w:rsidRDefault="2DC6C6C5" w:rsidP="3C214300">
      <w:pPr>
        <w:spacing w:after="0" w:line="240" w:lineRule="auto"/>
        <w:jc w:val="center"/>
        <w:rPr>
          <w:rFonts w:ascii="Fira Sans" w:hAnsi="Fira Sans" w:cs="Calibri"/>
          <w:b/>
          <w:bCs/>
          <w:sz w:val="24"/>
          <w:szCs w:val="24"/>
          <w:lang w:val="pt-BR"/>
        </w:rPr>
      </w:pPr>
      <w:r w:rsidRPr="4A39C296">
        <w:rPr>
          <w:rFonts w:ascii="Fira Sans" w:hAnsi="Fira Sans" w:cs="Calibri"/>
          <w:b/>
          <w:bCs/>
          <w:sz w:val="24"/>
          <w:szCs w:val="24"/>
          <w:lang w:val="pt-BR"/>
        </w:rPr>
        <w:t>EDITAL PROSPERA SOCIOBIO</w:t>
      </w:r>
    </w:p>
    <w:p w14:paraId="4CC96CEF" w14:textId="5CB13B6E" w:rsidR="4A39C296" w:rsidRDefault="4A39C296" w:rsidP="4A39C296">
      <w:pPr>
        <w:spacing w:after="0" w:line="240" w:lineRule="auto"/>
        <w:jc w:val="center"/>
        <w:rPr>
          <w:rFonts w:ascii="Fira Sans" w:hAnsi="Fira Sans" w:cs="Calibri"/>
          <w:b/>
          <w:bCs/>
          <w:sz w:val="24"/>
          <w:szCs w:val="24"/>
          <w:lang w:val="pt-BR"/>
        </w:rPr>
      </w:pPr>
    </w:p>
    <w:p w14:paraId="17C5FA22" w14:textId="691D14FE" w:rsidR="3C214300" w:rsidRDefault="3C214300" w:rsidP="3C214300">
      <w:pPr>
        <w:spacing w:after="0" w:line="240" w:lineRule="auto"/>
        <w:jc w:val="center"/>
        <w:rPr>
          <w:rFonts w:ascii="Fira Sans" w:hAnsi="Fira Sans" w:cs="Calibri"/>
          <w:b/>
          <w:bCs/>
          <w:sz w:val="24"/>
          <w:szCs w:val="24"/>
          <w:lang w:val="pt-BR"/>
        </w:rPr>
      </w:pPr>
    </w:p>
    <w:p w14:paraId="1820EC22" w14:textId="24077990" w:rsidR="00A43730" w:rsidRDefault="00A43730" w:rsidP="3C214300">
      <w:pPr>
        <w:spacing w:after="0" w:line="240" w:lineRule="auto"/>
        <w:jc w:val="center"/>
        <w:rPr>
          <w:rFonts w:ascii="Fira Sans" w:eastAsia="Fira Sans" w:hAnsi="Fira Sans" w:cs="Fira Sans"/>
          <w:b/>
          <w:bCs/>
          <w:sz w:val="24"/>
          <w:szCs w:val="24"/>
          <w:lang w:val="pt-BR"/>
        </w:rPr>
      </w:pPr>
      <w:r w:rsidRPr="5AFDFD51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ERRATA Nº 0</w:t>
      </w:r>
      <w:r w:rsidR="2DCF47F4" w:rsidRPr="5AFDFD51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6</w:t>
      </w:r>
      <w:r w:rsidR="3B889A36" w:rsidRPr="5AFDFD51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/</w:t>
      </w:r>
      <w:r w:rsidR="5CAC5F25" w:rsidRPr="5AFDFD51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2025 -</w:t>
      </w:r>
      <w:r w:rsidR="77713157" w:rsidRPr="5AFDFD51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 xml:space="preserve">Prorrogação de prazo de </w:t>
      </w:r>
      <w:r w:rsidR="492432F7" w:rsidRPr="5AFDFD51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interposição de recu</w:t>
      </w:r>
      <w:r w:rsidR="244C238D" w:rsidRPr="5AFDFD51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r</w:t>
      </w:r>
      <w:r w:rsidR="492432F7" w:rsidRPr="5AFDFD51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sos</w:t>
      </w:r>
    </w:p>
    <w:p w14:paraId="7D7020D8" w14:textId="77777777" w:rsidR="00A43730" w:rsidRDefault="00A43730" w:rsidP="3C214300">
      <w:pPr>
        <w:spacing w:after="0" w:line="240" w:lineRule="auto"/>
        <w:jc w:val="center"/>
        <w:rPr>
          <w:rFonts w:ascii="Fira Sans" w:eastAsia="Fira Sans" w:hAnsi="Fira Sans" w:cs="Fira Sans"/>
          <w:sz w:val="24"/>
          <w:szCs w:val="24"/>
          <w:lang w:val="pt-BR"/>
        </w:rPr>
      </w:pPr>
    </w:p>
    <w:p w14:paraId="132D49A5" w14:textId="77777777" w:rsidR="00A43730" w:rsidRPr="00533B83" w:rsidRDefault="00A43730" w:rsidP="3C214300">
      <w:pPr>
        <w:spacing w:after="0" w:line="240" w:lineRule="auto"/>
        <w:rPr>
          <w:rFonts w:ascii="Fira Sans" w:eastAsia="Fira Sans" w:hAnsi="Fira Sans" w:cs="Fira Sans"/>
          <w:b/>
          <w:bCs/>
          <w:sz w:val="24"/>
          <w:szCs w:val="24"/>
          <w:lang w:val="pt-BR"/>
        </w:rPr>
      </w:pPr>
    </w:p>
    <w:p w14:paraId="3C1E76E9" w14:textId="26761837" w:rsidR="55985CAA" w:rsidRDefault="55985CAA" w:rsidP="5AFDFD51">
      <w:pPr>
        <w:spacing w:after="0" w:line="240" w:lineRule="auto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 w:rsidRPr="5AFDFD51">
        <w:rPr>
          <w:rFonts w:ascii="Fira Sans" w:eastAsia="Fira Sans" w:hAnsi="Fira Sans" w:cs="Fira Sans"/>
          <w:sz w:val="24"/>
          <w:szCs w:val="24"/>
          <w:lang w:val="pt-BR"/>
        </w:rPr>
        <w:t xml:space="preserve">A Comissão Organizadora do Edital Prospera Sociobio torna pública a prorrogação do prazo referente ao </w:t>
      </w:r>
      <w:r w:rsidRPr="5AFDFD51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Item 14. Recursos, Pedidos de Esclarecimentos e Impugnações</w:t>
      </w:r>
      <w:r w:rsidRPr="5AFDFD51">
        <w:rPr>
          <w:rFonts w:ascii="Fira Sans" w:eastAsia="Fira Sans" w:hAnsi="Fira Sans" w:cs="Fira Sans"/>
          <w:sz w:val="24"/>
          <w:szCs w:val="24"/>
          <w:lang w:val="pt-BR"/>
        </w:rPr>
        <w:t xml:space="preserve">, conforme previsto no </w:t>
      </w:r>
      <w:r w:rsidRPr="5AFDFD51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Item 20. Cronograma</w:t>
      </w:r>
      <w:r w:rsidRPr="5AFDFD51">
        <w:rPr>
          <w:rFonts w:ascii="Fira Sans" w:eastAsia="Fira Sans" w:hAnsi="Fira Sans" w:cs="Fira Sans"/>
          <w:sz w:val="24"/>
          <w:szCs w:val="24"/>
          <w:lang w:val="pt-BR"/>
        </w:rPr>
        <w:t>.</w:t>
      </w:r>
    </w:p>
    <w:p w14:paraId="0EE86827" w14:textId="7DE1F3F5" w:rsidR="4A39C296" w:rsidRDefault="4A39C296" w:rsidP="4A39C296">
      <w:pPr>
        <w:spacing w:after="0" w:line="240" w:lineRule="auto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</w:p>
    <w:p w14:paraId="0A87DA78" w14:textId="77777777" w:rsidR="00A43730" w:rsidRPr="00533B83" w:rsidRDefault="00A43730" w:rsidP="3C214300">
      <w:pPr>
        <w:spacing w:after="0" w:line="240" w:lineRule="auto"/>
        <w:rPr>
          <w:rFonts w:ascii="Fira Sans" w:eastAsia="Fira Sans" w:hAnsi="Fira Sans" w:cs="Fira Sans"/>
          <w:b/>
          <w:bCs/>
          <w:sz w:val="24"/>
          <w:szCs w:val="24"/>
          <w:lang w:val="pt-BR"/>
        </w:rPr>
      </w:pPr>
      <w:r w:rsidRPr="6C64E90F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1. Onde se lê:</w:t>
      </w:r>
    </w:p>
    <w:p w14:paraId="6B4D1321" w14:textId="600A99D0" w:rsidR="6ADD4451" w:rsidRDefault="6ADD4451" w:rsidP="4A39C296">
      <w:pPr>
        <w:spacing w:after="0" w:line="240" w:lineRule="auto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 w:rsidRPr="5AFDFD51">
        <w:rPr>
          <w:rFonts w:ascii="Fira Sans" w:eastAsia="Fira Sans" w:hAnsi="Fira Sans" w:cs="Fira Sans"/>
          <w:sz w:val="24"/>
          <w:szCs w:val="24"/>
          <w:lang w:val="pt-BR"/>
        </w:rPr>
        <w:t>“No Cronograma – “Recursos poderão ser enviados até às 23h59 (horário de Brasília) do dia</w:t>
      </w:r>
      <w:r w:rsidRPr="5AFDFD51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 xml:space="preserve"> 2</w:t>
      </w:r>
      <w:r w:rsidR="79496C58" w:rsidRPr="5AFDFD51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5</w:t>
      </w:r>
      <w:r w:rsidRPr="5AFDFD51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 xml:space="preserve"> de março de 2026</w:t>
      </w:r>
      <w:r w:rsidRPr="5AFDFD51">
        <w:rPr>
          <w:rFonts w:ascii="Fira Sans" w:eastAsia="Fira Sans" w:hAnsi="Fira Sans" w:cs="Fira Sans"/>
          <w:sz w:val="24"/>
          <w:szCs w:val="24"/>
          <w:lang w:val="pt-BR"/>
        </w:rPr>
        <w:t>.”</w:t>
      </w:r>
    </w:p>
    <w:p w14:paraId="187012F7" w14:textId="77777777" w:rsidR="00A43730" w:rsidRPr="00A43730" w:rsidRDefault="00A43730" w:rsidP="3C214300">
      <w:pPr>
        <w:spacing w:after="0" w:line="240" w:lineRule="auto"/>
        <w:rPr>
          <w:rFonts w:ascii="Fira Sans" w:eastAsia="Fira Sans" w:hAnsi="Fira Sans" w:cs="Fira Sans"/>
          <w:sz w:val="24"/>
          <w:szCs w:val="24"/>
          <w:lang w:val="pt-BR"/>
        </w:rPr>
      </w:pPr>
    </w:p>
    <w:p w14:paraId="1E943FEF" w14:textId="77777777" w:rsidR="00A43730" w:rsidRPr="00533B83" w:rsidRDefault="00A43730" w:rsidP="3C214300">
      <w:pPr>
        <w:spacing w:after="0" w:line="240" w:lineRule="auto"/>
        <w:jc w:val="both"/>
        <w:rPr>
          <w:rFonts w:ascii="Fira Sans" w:eastAsia="Fira Sans" w:hAnsi="Fira Sans" w:cs="Fira Sans"/>
          <w:b/>
          <w:bCs/>
          <w:sz w:val="24"/>
          <w:szCs w:val="24"/>
          <w:lang w:val="pt-BR"/>
        </w:rPr>
      </w:pPr>
      <w:r w:rsidRPr="6C64E90F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2. Leia-se:</w:t>
      </w:r>
    </w:p>
    <w:p w14:paraId="5603029D" w14:textId="5EE8BF07" w:rsidR="5932CEF6" w:rsidRDefault="5932CEF6" w:rsidP="4A39C296">
      <w:pPr>
        <w:spacing w:after="0" w:line="240" w:lineRule="auto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 w:rsidRPr="5AFDFD51">
        <w:rPr>
          <w:rFonts w:ascii="Fira Sans" w:eastAsia="Fira Sans" w:hAnsi="Fira Sans" w:cs="Fira Sans"/>
          <w:sz w:val="24"/>
          <w:szCs w:val="24"/>
          <w:lang w:val="pt-BR"/>
        </w:rPr>
        <w:t xml:space="preserve">“Recursos poderão ser enviadas até às </w:t>
      </w:r>
      <w:r w:rsidRPr="5AFDFD51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 xml:space="preserve">23h59 (horário de Brasília) do dia </w:t>
      </w:r>
      <w:r w:rsidR="755049FF" w:rsidRPr="5AFDFD51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27</w:t>
      </w:r>
      <w:r w:rsidR="0522473D" w:rsidRPr="5AFDFD51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 xml:space="preserve"> de</w:t>
      </w:r>
      <w:r w:rsidRPr="5AFDFD51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 xml:space="preserve"> </w:t>
      </w:r>
      <w:r w:rsidR="5BEF5AA1" w:rsidRPr="5AFDFD51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março de</w:t>
      </w:r>
      <w:r w:rsidRPr="5AFDFD51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 xml:space="preserve"> 2026</w:t>
      </w:r>
      <w:r w:rsidRPr="5AFDFD51">
        <w:rPr>
          <w:rFonts w:ascii="Fira Sans" w:eastAsia="Fira Sans" w:hAnsi="Fira Sans" w:cs="Fira Sans"/>
          <w:sz w:val="24"/>
          <w:szCs w:val="24"/>
          <w:lang w:val="pt-BR"/>
        </w:rPr>
        <w:t>.”</w:t>
      </w:r>
    </w:p>
    <w:p w14:paraId="58F31C2C" w14:textId="77777777" w:rsidR="4A39C296" w:rsidRDefault="4A39C296" w:rsidP="4A39C296">
      <w:pPr>
        <w:spacing w:after="0" w:line="240" w:lineRule="auto"/>
        <w:rPr>
          <w:rFonts w:ascii="Fira Sans" w:eastAsia="Fira Sans" w:hAnsi="Fira Sans" w:cs="Fira Sans"/>
          <w:sz w:val="24"/>
          <w:szCs w:val="24"/>
          <w:lang w:val="pt-BR"/>
        </w:rPr>
      </w:pPr>
    </w:p>
    <w:p w14:paraId="060B90B3" w14:textId="77777777" w:rsidR="00A43730" w:rsidRPr="00A43730" w:rsidRDefault="00A43730" w:rsidP="3C214300">
      <w:pPr>
        <w:spacing w:after="0" w:line="240" w:lineRule="auto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</w:p>
    <w:p w14:paraId="04BACDAA" w14:textId="77777777" w:rsidR="00A43730" w:rsidRPr="00533B83" w:rsidRDefault="00A43730" w:rsidP="3C214300">
      <w:pPr>
        <w:spacing w:after="0" w:line="240" w:lineRule="auto"/>
        <w:jc w:val="both"/>
        <w:rPr>
          <w:rFonts w:ascii="Fira Sans" w:eastAsia="Fira Sans" w:hAnsi="Fira Sans" w:cs="Fira Sans"/>
          <w:b/>
          <w:bCs/>
          <w:sz w:val="24"/>
          <w:szCs w:val="24"/>
          <w:lang w:val="pt-BR"/>
        </w:rPr>
      </w:pPr>
      <w:r w:rsidRPr="6C64E90F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Observação:</w:t>
      </w:r>
    </w:p>
    <w:p w14:paraId="08B766CE" w14:textId="7841B226" w:rsidR="00A43730" w:rsidRPr="003C054F" w:rsidRDefault="3B0B910D" w:rsidP="6C64E90F">
      <w:pPr>
        <w:spacing w:after="0" w:line="240" w:lineRule="auto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 w:rsidRPr="003C054F">
        <w:rPr>
          <w:rFonts w:ascii="Fira Sans" w:eastAsia="Fira Sans" w:hAnsi="Fira Sans" w:cs="Fira Sans"/>
          <w:sz w:val="24"/>
          <w:szCs w:val="24"/>
          <w:lang w:val="pt-BR"/>
        </w:rPr>
        <w:t>Esta Errata ajusta exclusivamente os prazos referentes ao período de recursos.</w:t>
      </w:r>
    </w:p>
    <w:p w14:paraId="7CC58061" w14:textId="64F22023" w:rsidR="4A39C296" w:rsidRPr="003C054F" w:rsidRDefault="4A39C296" w:rsidP="6C64E90F">
      <w:pPr>
        <w:spacing w:after="0" w:line="240" w:lineRule="auto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</w:p>
    <w:p w14:paraId="0D70B3CD" w14:textId="1021EBA8" w:rsidR="00A43730" w:rsidRPr="003C054F" w:rsidRDefault="00A43730" w:rsidP="3C214300">
      <w:pPr>
        <w:spacing w:after="0" w:line="240" w:lineRule="auto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 w:rsidRPr="003C054F">
        <w:rPr>
          <w:rFonts w:ascii="Fira Sans" w:eastAsia="Fira Sans" w:hAnsi="Fira Sans" w:cs="Fira Sans"/>
          <w:sz w:val="24"/>
          <w:szCs w:val="24"/>
          <w:lang w:val="pt-BR"/>
        </w:rPr>
        <w:t>Os demais dispositivos do Edital permanecem inalterados.</w:t>
      </w:r>
    </w:p>
    <w:p w14:paraId="6FE5D0FC" w14:textId="77777777" w:rsidR="0022206C" w:rsidRPr="003C054F" w:rsidRDefault="0022206C" w:rsidP="3C214300">
      <w:pPr>
        <w:jc w:val="right"/>
        <w:rPr>
          <w:rFonts w:ascii="Fira Sans" w:eastAsia="Fira Sans" w:hAnsi="Fira Sans" w:cs="Fira Sans"/>
          <w:b/>
          <w:bCs/>
          <w:sz w:val="24"/>
          <w:szCs w:val="24"/>
          <w:lang w:val="pt-BR"/>
        </w:rPr>
      </w:pPr>
    </w:p>
    <w:p w14:paraId="774718EE" w14:textId="392290E1" w:rsidR="5D844204" w:rsidRPr="003C054F" w:rsidRDefault="5D844204" w:rsidP="3C214300">
      <w:pPr>
        <w:jc w:val="right"/>
        <w:rPr>
          <w:rFonts w:ascii="Fira Sans" w:eastAsia="Fira Sans" w:hAnsi="Fira Sans" w:cs="Fira Sans"/>
          <w:sz w:val="24"/>
          <w:szCs w:val="24"/>
          <w:lang w:val="pt-BR"/>
        </w:rPr>
      </w:pPr>
      <w:r w:rsidRPr="003C054F">
        <w:rPr>
          <w:rFonts w:ascii="Fira Sans" w:eastAsia="Fira Sans" w:hAnsi="Fira Sans" w:cs="Fira Sans"/>
          <w:sz w:val="24"/>
          <w:szCs w:val="24"/>
          <w:lang w:val="pt-BR"/>
        </w:rPr>
        <w:t xml:space="preserve">Manaus (AM), </w:t>
      </w:r>
      <w:r w:rsidR="0CCE6857" w:rsidRPr="003C054F">
        <w:rPr>
          <w:rFonts w:ascii="Fira Sans" w:eastAsia="Fira Sans" w:hAnsi="Fira Sans" w:cs="Fira Sans"/>
          <w:sz w:val="24"/>
          <w:szCs w:val="24"/>
          <w:lang w:val="pt-BR"/>
        </w:rPr>
        <w:t>2</w:t>
      </w:r>
      <w:r w:rsidR="1643B5DE" w:rsidRPr="003C054F">
        <w:rPr>
          <w:rFonts w:ascii="Fira Sans" w:eastAsia="Fira Sans" w:hAnsi="Fira Sans" w:cs="Fira Sans"/>
          <w:sz w:val="24"/>
          <w:szCs w:val="24"/>
          <w:lang w:val="pt-BR"/>
        </w:rPr>
        <w:t xml:space="preserve">5 </w:t>
      </w:r>
      <w:r w:rsidR="0CCE6857" w:rsidRPr="003C054F">
        <w:rPr>
          <w:rFonts w:ascii="Fira Sans" w:eastAsia="Fira Sans" w:hAnsi="Fira Sans" w:cs="Fira Sans"/>
          <w:sz w:val="24"/>
          <w:szCs w:val="24"/>
          <w:lang w:val="pt-BR"/>
        </w:rPr>
        <w:t>de março</w:t>
      </w:r>
      <w:r w:rsidRPr="003C054F">
        <w:rPr>
          <w:rFonts w:ascii="Fira Sans" w:eastAsia="Fira Sans" w:hAnsi="Fira Sans" w:cs="Fira Sans"/>
          <w:sz w:val="24"/>
          <w:szCs w:val="24"/>
          <w:lang w:val="pt-BR"/>
        </w:rPr>
        <w:t xml:space="preserve"> de 2026. </w:t>
      </w:r>
    </w:p>
    <w:sectPr w:rsidR="5D844204" w:rsidRPr="003C054F" w:rsidSect="000346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8E5E6" w14:textId="77777777" w:rsidR="002F0603" w:rsidRDefault="002F0603" w:rsidP="00432073">
      <w:pPr>
        <w:spacing w:after="0" w:line="240" w:lineRule="auto"/>
      </w:pPr>
      <w:r>
        <w:separator/>
      </w:r>
    </w:p>
  </w:endnote>
  <w:endnote w:type="continuationSeparator" w:id="0">
    <w:p w14:paraId="3C8DEF24" w14:textId="77777777" w:rsidR="002F0603" w:rsidRDefault="002F0603" w:rsidP="00432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1DF04" w14:textId="77777777" w:rsidR="003C054F" w:rsidRDefault="003C054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2FC53" w14:textId="2B84BD34" w:rsidR="00CA405E" w:rsidRPr="0015423B" w:rsidRDefault="003C054F" w:rsidP="0015423B">
    <w:pPr>
      <w:pStyle w:val="Rodap"/>
    </w:pPr>
    <w:r>
      <w:rPr>
        <w:noProof/>
      </w:rPr>
      <w:drawing>
        <wp:inline distT="0" distB="0" distL="0" distR="0" wp14:anchorId="2C9CCCC5" wp14:editId="58B1E527">
          <wp:extent cx="5486400" cy="808990"/>
          <wp:effectExtent l="0" t="0" r="0" b="0"/>
          <wp:docPr id="139443377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808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D67C1" w14:textId="77777777" w:rsidR="003C054F" w:rsidRDefault="003C054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BBCA5" w14:textId="77777777" w:rsidR="002F0603" w:rsidRDefault="002F0603" w:rsidP="00432073">
      <w:pPr>
        <w:spacing w:after="0" w:line="240" w:lineRule="auto"/>
      </w:pPr>
      <w:r>
        <w:separator/>
      </w:r>
    </w:p>
  </w:footnote>
  <w:footnote w:type="continuationSeparator" w:id="0">
    <w:p w14:paraId="2F9CF1A7" w14:textId="77777777" w:rsidR="002F0603" w:rsidRDefault="002F0603" w:rsidP="004320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65C16" w14:textId="77777777" w:rsidR="003C054F" w:rsidRDefault="003C054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3FCDE" w14:textId="7B074368" w:rsidR="00432073" w:rsidRPr="003C054F" w:rsidRDefault="003C054F" w:rsidP="003C054F">
    <w:pPr>
      <w:pStyle w:val="Cabealho"/>
      <w:jc w:val="center"/>
      <w:rPr>
        <w:rFonts w:ascii="Fira Sans" w:hAnsi="Fira Sans"/>
      </w:rPr>
    </w:pPr>
    <w:r w:rsidRPr="003C054F">
      <w:rPr>
        <w:rFonts w:ascii="Fira Sans" w:hAnsi="Fira Sans"/>
        <w:noProof/>
      </w:rPr>
      <w:t>PROJETO SOCIOBIOECONOMIA NA AMAZÔNIA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9877D" w14:textId="77777777" w:rsidR="003C054F" w:rsidRDefault="003C054F">
    <w:pPr>
      <w:pStyle w:val="Cabealho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cRJ2iaKbf1uHtx" int2:id="aL3j9T4V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25943965">
    <w:abstractNumId w:val="8"/>
  </w:num>
  <w:num w:numId="2" w16cid:durableId="357780702">
    <w:abstractNumId w:val="6"/>
  </w:num>
  <w:num w:numId="3" w16cid:durableId="125129422">
    <w:abstractNumId w:val="5"/>
  </w:num>
  <w:num w:numId="4" w16cid:durableId="223873245">
    <w:abstractNumId w:val="4"/>
  </w:num>
  <w:num w:numId="5" w16cid:durableId="9651606">
    <w:abstractNumId w:val="7"/>
  </w:num>
  <w:num w:numId="6" w16cid:durableId="934291706">
    <w:abstractNumId w:val="3"/>
  </w:num>
  <w:num w:numId="7" w16cid:durableId="111561092">
    <w:abstractNumId w:val="2"/>
  </w:num>
  <w:num w:numId="8" w16cid:durableId="1531139340">
    <w:abstractNumId w:val="1"/>
  </w:num>
  <w:num w:numId="9" w16cid:durableId="835076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75232"/>
    <w:rsid w:val="000B527C"/>
    <w:rsid w:val="000E7B5E"/>
    <w:rsid w:val="0015074B"/>
    <w:rsid w:val="0015423B"/>
    <w:rsid w:val="0022206C"/>
    <w:rsid w:val="00230FD7"/>
    <w:rsid w:val="0029639D"/>
    <w:rsid w:val="002A1BD6"/>
    <w:rsid w:val="002F0603"/>
    <w:rsid w:val="00326F90"/>
    <w:rsid w:val="00331C4D"/>
    <w:rsid w:val="00347667"/>
    <w:rsid w:val="003C054F"/>
    <w:rsid w:val="003C0A6A"/>
    <w:rsid w:val="00432073"/>
    <w:rsid w:val="00450F07"/>
    <w:rsid w:val="00470D2C"/>
    <w:rsid w:val="004A4413"/>
    <w:rsid w:val="00530599"/>
    <w:rsid w:val="006129A0"/>
    <w:rsid w:val="00622107"/>
    <w:rsid w:val="00624B98"/>
    <w:rsid w:val="00664A9F"/>
    <w:rsid w:val="00694568"/>
    <w:rsid w:val="006C6016"/>
    <w:rsid w:val="008D7D3B"/>
    <w:rsid w:val="00944E87"/>
    <w:rsid w:val="00995E70"/>
    <w:rsid w:val="00A43730"/>
    <w:rsid w:val="00A60573"/>
    <w:rsid w:val="00A942B9"/>
    <w:rsid w:val="00AA1D8D"/>
    <w:rsid w:val="00AA2538"/>
    <w:rsid w:val="00B47730"/>
    <w:rsid w:val="00B84635"/>
    <w:rsid w:val="00B96817"/>
    <w:rsid w:val="00CA405E"/>
    <w:rsid w:val="00CB0664"/>
    <w:rsid w:val="00DF4E6E"/>
    <w:rsid w:val="00E45C90"/>
    <w:rsid w:val="00ED1664"/>
    <w:rsid w:val="00F04187"/>
    <w:rsid w:val="00F73170"/>
    <w:rsid w:val="00FB4C35"/>
    <w:rsid w:val="00FB567F"/>
    <w:rsid w:val="00FC693F"/>
    <w:rsid w:val="016F3DB7"/>
    <w:rsid w:val="030A6074"/>
    <w:rsid w:val="0522473D"/>
    <w:rsid w:val="055366C4"/>
    <w:rsid w:val="072DCEEC"/>
    <w:rsid w:val="080FC4A5"/>
    <w:rsid w:val="0811957B"/>
    <w:rsid w:val="08BB1AF0"/>
    <w:rsid w:val="08E5B5A1"/>
    <w:rsid w:val="098B0B77"/>
    <w:rsid w:val="0A3E719C"/>
    <w:rsid w:val="0B0555D8"/>
    <w:rsid w:val="0BBD41E6"/>
    <w:rsid w:val="0CCE6857"/>
    <w:rsid w:val="0DFA1472"/>
    <w:rsid w:val="0EC1936F"/>
    <w:rsid w:val="0FD5C2B7"/>
    <w:rsid w:val="13FF05F1"/>
    <w:rsid w:val="1643B5DE"/>
    <w:rsid w:val="16E72B6E"/>
    <w:rsid w:val="19B7EC3F"/>
    <w:rsid w:val="1B12E79D"/>
    <w:rsid w:val="1DE62660"/>
    <w:rsid w:val="1E35BAAB"/>
    <w:rsid w:val="22262F94"/>
    <w:rsid w:val="225D0483"/>
    <w:rsid w:val="22C40A51"/>
    <w:rsid w:val="244C238D"/>
    <w:rsid w:val="25DFEC12"/>
    <w:rsid w:val="2762B15E"/>
    <w:rsid w:val="28C3A2D3"/>
    <w:rsid w:val="2A381994"/>
    <w:rsid w:val="2C18C129"/>
    <w:rsid w:val="2C3F7877"/>
    <w:rsid w:val="2DC6C6C5"/>
    <w:rsid w:val="2DCF47F4"/>
    <w:rsid w:val="2DE2011C"/>
    <w:rsid w:val="2EDBD310"/>
    <w:rsid w:val="2F4FA3AC"/>
    <w:rsid w:val="308DDC80"/>
    <w:rsid w:val="31C83129"/>
    <w:rsid w:val="33060319"/>
    <w:rsid w:val="3457C2D1"/>
    <w:rsid w:val="348E6040"/>
    <w:rsid w:val="350D5CFA"/>
    <w:rsid w:val="36FCA0DE"/>
    <w:rsid w:val="370AD6A9"/>
    <w:rsid w:val="38911868"/>
    <w:rsid w:val="39975E77"/>
    <w:rsid w:val="3A953D1D"/>
    <w:rsid w:val="3B0B910D"/>
    <w:rsid w:val="3B889A36"/>
    <w:rsid w:val="3B9EE66E"/>
    <w:rsid w:val="3BFAFE3C"/>
    <w:rsid w:val="3C214300"/>
    <w:rsid w:val="3E2603BA"/>
    <w:rsid w:val="4024869E"/>
    <w:rsid w:val="4112CF0B"/>
    <w:rsid w:val="41E3E543"/>
    <w:rsid w:val="42439340"/>
    <w:rsid w:val="428FFB21"/>
    <w:rsid w:val="43816506"/>
    <w:rsid w:val="44B611AD"/>
    <w:rsid w:val="479108A1"/>
    <w:rsid w:val="48BA0588"/>
    <w:rsid w:val="492432F7"/>
    <w:rsid w:val="4A39C296"/>
    <w:rsid w:val="4A9FF0FD"/>
    <w:rsid w:val="4C9D3DA7"/>
    <w:rsid w:val="4E599A10"/>
    <w:rsid w:val="51405D95"/>
    <w:rsid w:val="515613A3"/>
    <w:rsid w:val="52ACC9EA"/>
    <w:rsid w:val="54E9E450"/>
    <w:rsid w:val="55207BB7"/>
    <w:rsid w:val="552A55C0"/>
    <w:rsid w:val="5585B700"/>
    <w:rsid w:val="55985CAA"/>
    <w:rsid w:val="5692815C"/>
    <w:rsid w:val="57838528"/>
    <w:rsid w:val="5801ACDF"/>
    <w:rsid w:val="58B0D42D"/>
    <w:rsid w:val="5932CEF6"/>
    <w:rsid w:val="599CA51C"/>
    <w:rsid w:val="59A4E08F"/>
    <w:rsid w:val="5A6E0B67"/>
    <w:rsid w:val="5A8B880A"/>
    <w:rsid w:val="5AFDFD51"/>
    <w:rsid w:val="5BEF5AA1"/>
    <w:rsid w:val="5CAC5F25"/>
    <w:rsid w:val="5CE877B6"/>
    <w:rsid w:val="5D844204"/>
    <w:rsid w:val="60348FCE"/>
    <w:rsid w:val="603880ED"/>
    <w:rsid w:val="611F9DBA"/>
    <w:rsid w:val="61267FB4"/>
    <w:rsid w:val="64441461"/>
    <w:rsid w:val="65DF2442"/>
    <w:rsid w:val="667E4B94"/>
    <w:rsid w:val="68B348CA"/>
    <w:rsid w:val="6ADD4451"/>
    <w:rsid w:val="6B68073A"/>
    <w:rsid w:val="6C1E3701"/>
    <w:rsid w:val="6C64E90F"/>
    <w:rsid w:val="6F5EA8C7"/>
    <w:rsid w:val="733E5CDC"/>
    <w:rsid w:val="736BC98D"/>
    <w:rsid w:val="73D1FBF7"/>
    <w:rsid w:val="73EF03F4"/>
    <w:rsid w:val="755049FF"/>
    <w:rsid w:val="75898162"/>
    <w:rsid w:val="7694BA48"/>
    <w:rsid w:val="77713157"/>
    <w:rsid w:val="78161D9B"/>
    <w:rsid w:val="78893710"/>
    <w:rsid w:val="78B1FCFA"/>
    <w:rsid w:val="79496C58"/>
    <w:rsid w:val="7B1A09C7"/>
    <w:rsid w:val="7EE68DF3"/>
    <w:rsid w:val="7F0A956A"/>
    <w:rsid w:val="7F308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A592C43"/>
  <w14:defaultImageDpi w14:val="300"/>
  <w15:docId w15:val="{047433C8-0CBA-4C5D-99D2-FF7688221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</w:rPr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link w:val="Cabealho"/>
    <w:uiPriority w:val="99"/>
    <w:rsid w:val="3C214300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link w:val="Rodap"/>
    <w:uiPriority w:val="99"/>
    <w:rsid w:val="3C214300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link w:val="Ttulo1"/>
    <w:uiPriority w:val="9"/>
    <w:rsid w:val="3C2143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link w:val="Ttulo2"/>
    <w:uiPriority w:val="9"/>
    <w:rsid w:val="3C2143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link w:val="Ttulo3"/>
    <w:uiPriority w:val="9"/>
    <w:rsid w:val="3C21430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link w:val="Ttulo"/>
    <w:uiPriority w:val="10"/>
    <w:rsid w:val="3C214300"/>
    <w:rPr>
      <w:rFonts w:asciiTheme="majorHAnsi" w:eastAsiaTheme="majorEastAsia" w:hAnsiTheme="majorHAnsi" w:cstheme="majorBidi"/>
      <w:color w:val="17365D" w:themeColor="text2" w:themeShade="BF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link w:val="Subttulo"/>
    <w:uiPriority w:val="11"/>
    <w:rsid w:val="3C214300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link w:val="Corpodetexto"/>
    <w:uiPriority w:val="99"/>
    <w:rsid w:val="3C214300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link w:val="Corpodetexto2"/>
    <w:uiPriority w:val="99"/>
    <w:rsid w:val="3C214300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uiPriority w:val="99"/>
    <w:rsid w:val="3C214300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link w:val="Textodemacro"/>
    <w:uiPriority w:val="99"/>
    <w:rsid w:val="3C214300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link w:val="Citao"/>
    <w:uiPriority w:val="29"/>
    <w:rsid w:val="3C214300"/>
    <w:rPr>
      <w:i/>
      <w:iCs/>
      <w:color w:val="000000" w:themeColor="text1"/>
    </w:rPr>
  </w:style>
  <w:style w:type="character" w:customStyle="1" w:styleId="Ttulo4Char">
    <w:name w:val="Título 4 Char"/>
    <w:link w:val="Ttulo4"/>
    <w:uiPriority w:val="9"/>
    <w:semiHidden/>
    <w:rsid w:val="3C21430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link w:val="Ttulo5"/>
    <w:uiPriority w:val="9"/>
    <w:semiHidden/>
    <w:rsid w:val="3C214300"/>
    <w:rPr>
      <w:rFonts w:asciiTheme="majorHAnsi" w:eastAsiaTheme="majorEastAsia" w:hAnsiTheme="majorHAnsi" w:cstheme="majorBidi"/>
      <w:color w:val="243F60"/>
    </w:rPr>
  </w:style>
  <w:style w:type="character" w:customStyle="1" w:styleId="Ttulo6Char">
    <w:name w:val="Título 6 Char"/>
    <w:link w:val="Ttulo6"/>
    <w:uiPriority w:val="9"/>
    <w:semiHidden/>
    <w:rsid w:val="3C214300"/>
    <w:rPr>
      <w:rFonts w:asciiTheme="majorHAnsi" w:eastAsiaTheme="majorEastAsia" w:hAnsiTheme="majorHAnsi" w:cstheme="majorBidi"/>
      <w:i/>
      <w:iCs/>
      <w:color w:val="243F60"/>
    </w:rPr>
  </w:style>
  <w:style w:type="character" w:customStyle="1" w:styleId="Ttulo7Char">
    <w:name w:val="Título 7 Char"/>
    <w:link w:val="Ttulo7"/>
    <w:uiPriority w:val="9"/>
    <w:semiHidden/>
    <w:rsid w:val="3C21430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link w:val="Ttulo8"/>
    <w:uiPriority w:val="9"/>
    <w:semiHidden/>
    <w:rsid w:val="3C21430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link w:val="Ttulo9"/>
    <w:uiPriority w:val="9"/>
    <w:semiHidden/>
    <w:rsid w:val="3C21430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uiPriority w:val="22"/>
    <w:qFormat/>
    <w:rsid w:val="3C214300"/>
    <w:rPr>
      <w:b/>
      <w:bCs/>
    </w:rPr>
  </w:style>
  <w:style w:type="character" w:styleId="nfase">
    <w:name w:val="Emphasis"/>
    <w:uiPriority w:val="20"/>
    <w:qFormat/>
    <w:rsid w:val="3C214300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link w:val="CitaoIntensa"/>
    <w:uiPriority w:val="30"/>
    <w:rsid w:val="3C214300"/>
    <w:rPr>
      <w:b/>
      <w:bCs/>
      <w:i/>
      <w:iCs/>
      <w:color w:val="4F81BD" w:themeColor="accent1"/>
    </w:rPr>
  </w:style>
  <w:style w:type="character" w:styleId="nfaseSutil">
    <w:name w:val="Subtle Emphasis"/>
    <w:uiPriority w:val="19"/>
    <w:qFormat/>
    <w:rsid w:val="3C214300"/>
    <w:rPr>
      <w:i/>
      <w:iCs/>
      <w:color w:val="808080" w:themeColor="background1" w:themeShade="80"/>
    </w:rPr>
  </w:style>
  <w:style w:type="character" w:styleId="nfaseIntensa">
    <w:name w:val="Intense Emphasis"/>
    <w:uiPriority w:val="21"/>
    <w:qFormat/>
    <w:rsid w:val="3C214300"/>
    <w:rPr>
      <w:b/>
      <w:bCs/>
      <w:i/>
      <w:iCs/>
      <w:color w:val="4F81BD" w:themeColor="accent1"/>
    </w:rPr>
  </w:style>
  <w:style w:type="character" w:styleId="RefernciaSutil">
    <w:name w:val="Subtle Reference"/>
    <w:uiPriority w:val="31"/>
    <w:qFormat/>
    <w:rsid w:val="3C214300"/>
    <w:rPr>
      <w:smallCaps/>
      <w:color w:val="C0504D" w:themeColor="accent2"/>
      <w:u w:val="single"/>
    </w:rPr>
  </w:style>
  <w:style w:type="character" w:styleId="RefernciaIntensa">
    <w:name w:val="Intense Reference"/>
    <w:uiPriority w:val="32"/>
    <w:qFormat/>
    <w:rsid w:val="3C214300"/>
    <w:rPr>
      <w:b/>
      <w:bCs/>
      <w:smallCaps/>
      <w:color w:val="C0504D" w:themeColor="accent2"/>
      <w:u w:val="single"/>
    </w:rPr>
  </w:style>
  <w:style w:type="character" w:styleId="TtulodoLivro">
    <w:name w:val="Book Title"/>
    <w:uiPriority w:val="33"/>
    <w:qFormat/>
    <w:rsid w:val="3C214300"/>
    <w:rPr>
      <w:b/>
      <w:bCs/>
      <w:smallCaps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uiPriority w:val="99"/>
    <w:unhideWhenUsed/>
    <w:rsid w:val="3C2143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841CA977FCE42B86BEDCF29741449" ma:contentTypeVersion="15" ma:contentTypeDescription="Crie um novo documento." ma:contentTypeScope="" ma:versionID="222472be81c82a2d1d0b9c50c5c3f636">
  <xsd:schema xmlns:xsd="http://www.w3.org/2001/XMLSchema" xmlns:xs="http://www.w3.org/2001/XMLSchema" xmlns:p="http://schemas.microsoft.com/office/2006/metadata/properties" xmlns:ns2="7f82b8d4-4a8f-4bb4-92ea-03aa23c232e0" xmlns:ns3="2ff39d36-c71d-473a-9e1f-65a24b9a38a0" targetNamespace="http://schemas.microsoft.com/office/2006/metadata/properties" ma:root="true" ma:fieldsID="33173778197b137bef5648fd089c1605" ns2:_="" ns3:_="">
    <xsd:import namespace="7f82b8d4-4a8f-4bb4-92ea-03aa23c232e0"/>
    <xsd:import namespace="2ff39d36-c71d-473a-9e1f-65a24b9a38a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2b8d4-4a8f-4bb4-92ea-03aa23c232e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fbca7b6-563c-46b1-993f-10e1005d6db5}" ma:internalName="TaxCatchAll" ma:showField="CatchAllData" ma:web="7f82b8d4-4a8f-4bb4-92ea-03aa23c232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39d36-c71d-473a-9e1f-65a24b9a38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097bd28-3fa5-4e9f-8205-9507d9513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82b8d4-4a8f-4bb4-92ea-03aa23c232e0" xsi:nil="true"/>
    <lcf76f155ced4ddcb4097134ff3c332f xmlns="2ff39d36-c71d-473a-9e1f-65a24b9a38a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A3AADE0-6841-49AF-B325-37CFD1817C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6D1B0C-CF83-404D-85B1-B7FF7A446BEE}"/>
</file>

<file path=customXml/itemProps3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65DB8C-312A-4956-800F-E4EA6CD6C77C}">
  <ds:schemaRefs>
    <ds:schemaRef ds:uri="http://schemas.microsoft.com/office/2006/metadata/properties"/>
    <ds:schemaRef ds:uri="http://schemas.microsoft.com/office/infopath/2007/PartnerControls"/>
    <ds:schemaRef ds:uri="7f82b8d4-4a8f-4bb4-92ea-03aa23c232e0"/>
    <ds:schemaRef ds:uri="2ff39d36-c71d-473a-9e1f-65a24b9a38a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614</Characters>
  <Application>Microsoft Office Word</Application>
  <DocSecurity>0</DocSecurity>
  <Lines>5</Lines>
  <Paragraphs>1</Paragraphs>
  <ScaleCrop>false</ScaleCrop>
  <Manager/>
  <Company/>
  <LinksUpToDate>false</LinksUpToDate>
  <CharactersWithSpaces>726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Quesia Reis</dc:creator>
  <cp:keywords/>
  <dc:description>generated by python-docx</dc:description>
  <cp:lastModifiedBy>Vinícius Venancio de Sousa</cp:lastModifiedBy>
  <cp:revision>12</cp:revision>
  <dcterms:created xsi:type="dcterms:W3CDTF">2026-03-26T21:25:00Z</dcterms:created>
  <dcterms:modified xsi:type="dcterms:W3CDTF">2026-07-10T18:20:00Z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0x010100CD7841CA977FCE42B86BEDCF29741449</vt:lpwstr>
  </property>
  <property fmtid="{D5CDD505-2E9C-101B-9397-08002B2CF9AE}" pid="3" name="MediaServiceImageTags">
    <vt:lpwstr/>
  </property>
</Properties>
</file>